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客户财产异常报告</w:t>
      </w:r>
    </w:p>
    <w:p>
      <w:r>
        <w:t>记录编号：FM-079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报告日期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财产名称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异常描述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原因分析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处理措施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客户意见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